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E0E87" w14:textId="0B124E54" w:rsidR="0044748B" w:rsidRDefault="00C81E83" w:rsidP="00765784">
      <w:pPr>
        <w:pStyle w:val="Ttulo1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ANEXO – MODELO DE PROPOSTA DE PREÇOS</w:t>
      </w:r>
    </w:p>
    <w:p w14:paraId="3F40130E" w14:textId="19AC7647" w:rsidR="0044748B" w:rsidRPr="00765784" w:rsidRDefault="00C81E83" w:rsidP="00765784">
      <w:pPr>
        <w:spacing w:before="100" w:beforeAutospacing="1" w:after="100" w:afterAutospacing="1"/>
        <w:ind w:right="-1134"/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PREGÃO: XX/202</w:t>
      </w:r>
      <w:r w:rsidR="00765784">
        <w:rPr>
          <w:rFonts w:ascii="Times New Roman" w:hAnsi="Times New Roman" w:cs="Times New Roman"/>
          <w:sz w:val="24"/>
          <w:szCs w:val="24"/>
        </w:rPr>
        <w:t>6</w:t>
      </w:r>
      <w:r w:rsidRPr="00765784">
        <w:rPr>
          <w:rFonts w:ascii="Times New Roman" w:hAnsi="Times New Roman" w:cs="Times New Roman"/>
          <w:sz w:val="24"/>
          <w:szCs w:val="24"/>
        </w:rPr>
        <w:t>-MJSP</w:t>
      </w:r>
    </w:p>
    <w:p w14:paraId="1827DAE7" w14:textId="77777777" w:rsidR="0044748B" w:rsidRPr="00765784" w:rsidRDefault="00C81E83" w:rsidP="00765784">
      <w:pPr>
        <w:spacing w:before="100" w:beforeAutospacing="1" w:after="100" w:afterAutospacing="1"/>
        <w:ind w:right="-1134"/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ÓRGÃO/UASG: Ministério da Justiça e Segurança Pública - UASG: 200005</w:t>
      </w:r>
    </w:p>
    <w:p w14:paraId="4C058916" w14:textId="77777777" w:rsidR="0044748B" w:rsidRPr="00765784" w:rsidRDefault="00C81E83" w:rsidP="00765784">
      <w:pPr>
        <w:spacing w:before="100" w:beforeAutospacing="1" w:after="100" w:afterAutospacing="1"/>
        <w:ind w:right="-1134"/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Objeto: contratação de serviços técnicos especializados de manutenção integrada das Salas-Cofre do Ministério da Justiça e Segurança Pública – MJSP, compreendendo manutenção preventiva, preditiva, corretiva e emergencial, em regime de Manutenção Integral (Full Service), com fornecimento integral de peças, insumos, testes normativos, atendimento 24x7x365 e emissão de relatórios técnicos, pelo período de 36 (trinta e seis) meses, na forma de serviços continuados, sem dedicação exclusiva de mão de obra, conforme especificação técnica encaminhada.</w:t>
      </w:r>
    </w:p>
    <w:p w14:paraId="0B69018A" w14:textId="77777777" w:rsidR="0044748B" w:rsidRPr="008A17F6" w:rsidRDefault="00C81E83" w:rsidP="00765784">
      <w:pPr>
        <w:pStyle w:val="Ttulo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A17F6">
        <w:rPr>
          <w:rFonts w:ascii="Times New Roman" w:hAnsi="Times New Roman" w:cs="Times New Roman"/>
          <w:color w:val="auto"/>
          <w:sz w:val="24"/>
          <w:szCs w:val="24"/>
        </w:rPr>
        <w:t>Descrição do item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854"/>
        <w:gridCol w:w="1137"/>
        <w:gridCol w:w="1030"/>
        <w:gridCol w:w="1110"/>
        <w:gridCol w:w="1610"/>
        <w:gridCol w:w="1810"/>
      </w:tblGrid>
      <w:tr w:rsidR="00765784" w:rsidRPr="00765784" w14:paraId="659DAB5C" w14:textId="7BD53229" w:rsidTr="00765784">
        <w:tc>
          <w:tcPr>
            <w:tcW w:w="656" w:type="dxa"/>
          </w:tcPr>
          <w:p w14:paraId="566CB7DD" w14:textId="77777777" w:rsidR="00765784" w:rsidRP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</w:p>
        </w:tc>
        <w:tc>
          <w:tcPr>
            <w:tcW w:w="2854" w:type="dxa"/>
          </w:tcPr>
          <w:p w14:paraId="23D683FC" w14:textId="77777777" w:rsidR="00765784" w:rsidRP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Descrição do item</w:t>
            </w:r>
          </w:p>
        </w:tc>
        <w:tc>
          <w:tcPr>
            <w:tcW w:w="1137" w:type="dxa"/>
          </w:tcPr>
          <w:p w14:paraId="77922732" w14:textId="77777777" w:rsidR="00765784" w:rsidRP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CATSER</w:t>
            </w:r>
          </w:p>
        </w:tc>
        <w:tc>
          <w:tcPr>
            <w:tcW w:w="1030" w:type="dxa"/>
          </w:tcPr>
          <w:p w14:paraId="3CF6A266" w14:textId="77777777" w:rsidR="00765784" w:rsidRP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10" w:type="dxa"/>
          </w:tcPr>
          <w:p w14:paraId="5CC0F8FF" w14:textId="77777777" w:rsidR="00765784" w:rsidRP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Quant. Estimada (A)</w:t>
            </w:r>
          </w:p>
        </w:tc>
        <w:tc>
          <w:tcPr>
            <w:tcW w:w="1610" w:type="dxa"/>
          </w:tcPr>
          <w:p w14:paraId="5C039618" w14:textId="77777777" w:rsid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 xml:space="preserve">Valor </w:t>
            </w:r>
          </w:p>
          <w:p w14:paraId="721D3596" w14:textId="0639371A" w:rsidR="00765784" w:rsidRP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Mensal (R$)</w:t>
            </w:r>
          </w:p>
        </w:tc>
        <w:tc>
          <w:tcPr>
            <w:tcW w:w="1810" w:type="dxa"/>
          </w:tcPr>
          <w:p w14:paraId="40F72475" w14:textId="77777777" w:rsidR="00765784" w:rsidRDefault="00765784" w:rsidP="007657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 xml:space="preserve">Valor </w:t>
            </w:r>
          </w:p>
          <w:p w14:paraId="66BB79B3" w14:textId="77777777" w:rsidR="00765784" w:rsidRDefault="00765784" w:rsidP="007657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Anual</w:t>
            </w: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 xml:space="preserve"> (R$)</w:t>
            </w:r>
          </w:p>
          <w:p w14:paraId="3CF24E59" w14:textId="29E09DDE" w:rsidR="00765784" w:rsidRPr="00765784" w:rsidRDefault="00765784" w:rsidP="007657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</w:tc>
      </w:tr>
      <w:tr w:rsidR="00765784" w:rsidRPr="00765784" w14:paraId="4787FFED" w14:textId="36B4851F" w:rsidTr="00765784">
        <w:tc>
          <w:tcPr>
            <w:tcW w:w="656" w:type="dxa"/>
          </w:tcPr>
          <w:p w14:paraId="6CC3C99A" w14:textId="77777777" w:rsidR="00765784" w:rsidRP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4" w:type="dxa"/>
          </w:tcPr>
          <w:p w14:paraId="2E1A0957" w14:textId="77777777" w:rsidR="00765784" w:rsidRP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Serviços técnicos especializados de manutenção integrada das Salas-Cofre do MJSP (Sala-Cofre Anexo II – 38,63 m² e Sala-Cofre CICCN – 28,00 m²), incluindo manutenção preventiva, preditiva, corretiva e emergencial, em regime Full Service, com fornecimento integral de peças e insumos.</w:t>
            </w:r>
          </w:p>
        </w:tc>
        <w:tc>
          <w:tcPr>
            <w:tcW w:w="1137" w:type="dxa"/>
          </w:tcPr>
          <w:p w14:paraId="1B05772E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5EE81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934A6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513C4" w14:textId="43A56E57" w:rsidR="00765784" w:rsidRPr="00765784" w:rsidRDefault="00765784" w:rsidP="00765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20710</w:t>
            </w:r>
          </w:p>
        </w:tc>
        <w:tc>
          <w:tcPr>
            <w:tcW w:w="1030" w:type="dxa"/>
          </w:tcPr>
          <w:p w14:paraId="684558F5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DCAF4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29C80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412C7" w14:textId="3EFFA751" w:rsidR="00765784" w:rsidRP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Mês</w:t>
            </w:r>
          </w:p>
        </w:tc>
        <w:tc>
          <w:tcPr>
            <w:tcW w:w="1110" w:type="dxa"/>
          </w:tcPr>
          <w:p w14:paraId="5271ED81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83F0A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40636" w14:textId="77777777" w:rsid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14E8E" w14:textId="62375DBD" w:rsidR="00765784" w:rsidRPr="00765784" w:rsidRDefault="00765784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78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10" w:type="dxa"/>
          </w:tcPr>
          <w:p w14:paraId="14EF9DDE" w14:textId="77777777" w:rsidR="00765784" w:rsidRP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14:paraId="4663D977" w14:textId="77777777" w:rsidR="00765784" w:rsidRPr="00765784" w:rsidRDefault="00765784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1D" w:rsidRPr="00765784" w14:paraId="49DDAD3F" w14:textId="77777777" w:rsidTr="00765784">
        <w:tc>
          <w:tcPr>
            <w:tcW w:w="656" w:type="dxa"/>
          </w:tcPr>
          <w:p w14:paraId="6F229E16" w14:textId="700A805B" w:rsidR="0033321D" w:rsidRPr="00765784" w:rsidRDefault="0033321D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4" w:type="dxa"/>
          </w:tcPr>
          <w:p w14:paraId="1E179EF1" w14:textId="75589334" w:rsidR="0033321D" w:rsidRPr="00DA0771" w:rsidRDefault="00546833" w:rsidP="00546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71">
              <w:rPr>
                <w:rFonts w:ascii="Times New Roman" w:hAnsi="Times New Roman" w:cs="Times New Roman"/>
                <w:sz w:val="24"/>
                <w:szCs w:val="24"/>
              </w:rPr>
              <w:t>Serviço sob demanda de recarga/substituição dos</w:t>
            </w:r>
            <w:r w:rsidRPr="00DA0771">
              <w:rPr>
                <w:rFonts w:ascii="Times New Roman" w:hAnsi="Times New Roman" w:cs="Times New Roman"/>
                <w:sz w:val="24"/>
                <w:szCs w:val="24"/>
              </w:rPr>
              <w:br/>
              <w:t>cilindros de gás FM-200.</w:t>
            </w:r>
          </w:p>
        </w:tc>
        <w:tc>
          <w:tcPr>
            <w:tcW w:w="1137" w:type="dxa"/>
          </w:tcPr>
          <w:p w14:paraId="0B393B3A" w14:textId="77FB9FC5" w:rsidR="0033321D" w:rsidRDefault="00DA0771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20710</w:t>
            </w:r>
          </w:p>
        </w:tc>
        <w:tc>
          <w:tcPr>
            <w:tcW w:w="1030" w:type="dxa"/>
          </w:tcPr>
          <w:p w14:paraId="2DA1D1F9" w14:textId="59025AE7" w:rsidR="0033321D" w:rsidRDefault="00DA0771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10" w:type="dxa"/>
          </w:tcPr>
          <w:p w14:paraId="34011640" w14:textId="6E898FD9" w:rsidR="0033321D" w:rsidRDefault="00DA0771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0" w:type="dxa"/>
          </w:tcPr>
          <w:p w14:paraId="28BF5218" w14:textId="77777777" w:rsidR="0033321D" w:rsidRPr="00765784" w:rsidRDefault="0033321D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14:paraId="4EBD2913" w14:textId="77777777" w:rsidR="0033321D" w:rsidRPr="00765784" w:rsidRDefault="0033321D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1D" w:rsidRPr="00765784" w14:paraId="4895DB81" w14:textId="77777777" w:rsidTr="00765784">
        <w:tc>
          <w:tcPr>
            <w:tcW w:w="656" w:type="dxa"/>
          </w:tcPr>
          <w:p w14:paraId="7443FA42" w14:textId="5DEB1F10" w:rsidR="0033321D" w:rsidRPr="00765784" w:rsidRDefault="0033321D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4" w:type="dxa"/>
          </w:tcPr>
          <w:p w14:paraId="6EE4BBCC" w14:textId="07A40967" w:rsidR="0033321D" w:rsidRPr="00DA0771" w:rsidRDefault="00546833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771">
              <w:rPr>
                <w:rFonts w:ascii="Times New Roman" w:hAnsi="Times New Roman" w:cs="Times New Roman"/>
                <w:sz w:val="24"/>
                <w:szCs w:val="24"/>
              </w:rPr>
              <w:t>Serviço sob demanda de substituição dos bancos de</w:t>
            </w:r>
            <w:r w:rsidRPr="00DA0771">
              <w:rPr>
                <w:rFonts w:ascii="Times New Roman" w:hAnsi="Times New Roman" w:cs="Times New Roman"/>
                <w:sz w:val="24"/>
                <w:szCs w:val="24"/>
              </w:rPr>
              <w:br/>
              <w:t>baterias das UPS.</w:t>
            </w:r>
          </w:p>
        </w:tc>
        <w:tc>
          <w:tcPr>
            <w:tcW w:w="1137" w:type="dxa"/>
          </w:tcPr>
          <w:p w14:paraId="58056AD5" w14:textId="0B2D530A" w:rsidR="0033321D" w:rsidRDefault="00DA0771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20710</w:t>
            </w:r>
          </w:p>
        </w:tc>
        <w:tc>
          <w:tcPr>
            <w:tcW w:w="1030" w:type="dxa"/>
          </w:tcPr>
          <w:p w14:paraId="62E0529B" w14:textId="7065054F" w:rsidR="0033321D" w:rsidRDefault="00DA0771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110" w:type="dxa"/>
          </w:tcPr>
          <w:p w14:paraId="52CDED5B" w14:textId="2E606441" w:rsidR="0033321D" w:rsidRDefault="00DA0771" w:rsidP="007657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0" w:type="dxa"/>
          </w:tcPr>
          <w:p w14:paraId="4117AF39" w14:textId="77777777" w:rsidR="0033321D" w:rsidRPr="00765784" w:rsidRDefault="0033321D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14:paraId="44A9FE84" w14:textId="77777777" w:rsidR="0033321D" w:rsidRPr="00765784" w:rsidRDefault="0033321D" w:rsidP="00765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71FC5E" w14:textId="14ABF410" w:rsidR="0044748B" w:rsidRPr="00765784" w:rsidRDefault="0044748B" w:rsidP="00765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EB70BF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lastRenderedPageBreak/>
        <w:t>Custo Total para 36 meses (C = B x 36): R$ ___________________________</w:t>
      </w:r>
    </w:p>
    <w:p w14:paraId="35513DFB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br/>
        <w:t>VALOR GLOBAL DA PROPOSTA: R$ ___________________________</w:t>
      </w:r>
    </w:p>
    <w:p w14:paraId="1B32D7D1" w14:textId="77777777" w:rsidR="008A17F6" w:rsidRDefault="008A17F6" w:rsidP="00765784">
      <w:pPr>
        <w:pStyle w:val="Ttulo2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</w:p>
    <w:p w14:paraId="08C3A3EC" w14:textId="7542B551" w:rsidR="0044748B" w:rsidRPr="008A17F6" w:rsidRDefault="00C81E83" w:rsidP="00765784">
      <w:pPr>
        <w:pStyle w:val="Ttulo2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8A17F6">
        <w:rPr>
          <w:rFonts w:ascii="Times New Roman" w:hAnsi="Times New Roman" w:cs="Times New Roman"/>
          <w:color w:val="auto"/>
          <w:sz w:val="24"/>
          <w:szCs w:val="24"/>
          <w:u w:val="single"/>
        </w:rPr>
        <w:t>IDENTIFICAÇÃO DA LICITANTE PROPONENTE:</w:t>
      </w:r>
    </w:p>
    <w:p w14:paraId="54745120" w14:textId="3DBE4156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Razão Social: _____________________________</w:t>
      </w:r>
      <w:r w:rsidR="00765784">
        <w:rPr>
          <w:rFonts w:ascii="Times New Roman" w:hAnsi="Times New Roman" w:cs="Times New Roman"/>
          <w:sz w:val="24"/>
          <w:szCs w:val="24"/>
        </w:rPr>
        <w:t>_____</w:t>
      </w:r>
      <w:r w:rsidRPr="00765784">
        <w:rPr>
          <w:rFonts w:ascii="Times New Roman" w:hAnsi="Times New Roman" w:cs="Times New Roman"/>
          <w:sz w:val="24"/>
          <w:szCs w:val="24"/>
        </w:rPr>
        <w:t>______________</w:t>
      </w:r>
      <w:r w:rsidR="00765784">
        <w:rPr>
          <w:rFonts w:ascii="Times New Roman" w:hAnsi="Times New Roman" w:cs="Times New Roman"/>
          <w:sz w:val="24"/>
          <w:szCs w:val="24"/>
        </w:rPr>
        <w:t>______</w:t>
      </w:r>
    </w:p>
    <w:p w14:paraId="0D5921E7" w14:textId="5F788124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CNPJ: ________________________________________</w:t>
      </w:r>
      <w:r w:rsidR="00765784">
        <w:rPr>
          <w:rFonts w:ascii="Times New Roman" w:hAnsi="Times New Roman" w:cs="Times New Roman"/>
          <w:sz w:val="24"/>
          <w:szCs w:val="24"/>
        </w:rPr>
        <w:t>_____</w:t>
      </w:r>
      <w:r w:rsidRPr="00765784">
        <w:rPr>
          <w:rFonts w:ascii="Times New Roman" w:hAnsi="Times New Roman" w:cs="Times New Roman"/>
          <w:sz w:val="24"/>
          <w:szCs w:val="24"/>
        </w:rPr>
        <w:t>_________</w:t>
      </w:r>
      <w:r w:rsidR="00765784">
        <w:rPr>
          <w:rFonts w:ascii="Times New Roman" w:hAnsi="Times New Roman" w:cs="Times New Roman"/>
          <w:sz w:val="24"/>
          <w:szCs w:val="24"/>
        </w:rPr>
        <w:t>______</w:t>
      </w:r>
    </w:p>
    <w:p w14:paraId="2F765643" w14:textId="0FD380E5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Endereço Completo: __________________________________</w:t>
      </w:r>
      <w:r w:rsidR="00765784">
        <w:rPr>
          <w:rFonts w:ascii="Times New Roman" w:hAnsi="Times New Roman" w:cs="Times New Roman"/>
          <w:sz w:val="24"/>
          <w:szCs w:val="24"/>
        </w:rPr>
        <w:t>______</w:t>
      </w:r>
      <w:r w:rsidRPr="00765784">
        <w:rPr>
          <w:rFonts w:ascii="Times New Roman" w:hAnsi="Times New Roman" w:cs="Times New Roman"/>
          <w:sz w:val="24"/>
          <w:szCs w:val="24"/>
        </w:rPr>
        <w:t>___</w:t>
      </w:r>
      <w:r w:rsidR="00765784">
        <w:rPr>
          <w:rFonts w:ascii="Times New Roman" w:hAnsi="Times New Roman" w:cs="Times New Roman"/>
          <w:sz w:val="24"/>
          <w:szCs w:val="24"/>
        </w:rPr>
        <w:t>______</w:t>
      </w:r>
    </w:p>
    <w:p w14:paraId="42F02448" w14:textId="500C3A95" w:rsid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CEP: _____________   Fone/Fax: _________________________</w:t>
      </w:r>
      <w:r w:rsidR="00765784">
        <w:rPr>
          <w:rFonts w:ascii="Times New Roman" w:hAnsi="Times New Roman" w:cs="Times New Roman"/>
          <w:sz w:val="24"/>
          <w:szCs w:val="24"/>
        </w:rPr>
        <w:t>_____________</w:t>
      </w:r>
      <w:r w:rsidRPr="00765784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9D81CC8" w14:textId="5247D706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E-mail: _________________________</w:t>
      </w:r>
      <w:r w:rsidR="00765784">
        <w:rPr>
          <w:rFonts w:ascii="Times New Roman" w:hAnsi="Times New Roman" w:cs="Times New Roman"/>
          <w:sz w:val="24"/>
          <w:szCs w:val="24"/>
        </w:rPr>
        <w:t>_____________________</w:t>
      </w:r>
    </w:p>
    <w:p w14:paraId="22D519B2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br/>
        <w:t>DADOS BANCÁRIOS:</w:t>
      </w:r>
    </w:p>
    <w:p w14:paraId="644790DD" w14:textId="2268DFEF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Banco:</w:t>
      </w:r>
      <w:r w:rsidR="00765784">
        <w:rPr>
          <w:rFonts w:ascii="Times New Roman" w:hAnsi="Times New Roman" w:cs="Times New Roman"/>
          <w:sz w:val="24"/>
          <w:szCs w:val="24"/>
        </w:rPr>
        <w:t>____</w:t>
      </w:r>
      <w:r w:rsidRPr="00765784">
        <w:rPr>
          <w:rFonts w:ascii="Times New Roman" w:hAnsi="Times New Roman" w:cs="Times New Roman"/>
          <w:sz w:val="24"/>
          <w:szCs w:val="24"/>
        </w:rPr>
        <w:t>_________________Agência:__________ Conta</w:t>
      </w:r>
      <w:r w:rsidR="00765784">
        <w:rPr>
          <w:rFonts w:ascii="Times New Roman" w:hAnsi="Times New Roman" w:cs="Times New Roman"/>
          <w:sz w:val="24"/>
          <w:szCs w:val="24"/>
        </w:rPr>
        <w:t xml:space="preserve"> </w:t>
      </w:r>
      <w:r w:rsidRPr="00765784">
        <w:rPr>
          <w:rFonts w:ascii="Times New Roman" w:hAnsi="Times New Roman" w:cs="Times New Roman"/>
          <w:sz w:val="24"/>
          <w:szCs w:val="24"/>
        </w:rPr>
        <w:t>Corrente: ______________</w:t>
      </w:r>
    </w:p>
    <w:p w14:paraId="53AB30FB" w14:textId="77777777" w:rsidR="008A17F6" w:rsidRDefault="008A17F6" w:rsidP="00765784">
      <w:pPr>
        <w:pStyle w:val="Ttulo2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</w:p>
    <w:p w14:paraId="288D47E7" w14:textId="088E3C47" w:rsidR="0044748B" w:rsidRPr="008A17F6" w:rsidRDefault="00C81E83" w:rsidP="00765784">
      <w:pPr>
        <w:pStyle w:val="Ttulo2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8A17F6">
        <w:rPr>
          <w:rFonts w:ascii="Times New Roman" w:hAnsi="Times New Roman" w:cs="Times New Roman"/>
          <w:color w:val="auto"/>
          <w:sz w:val="24"/>
          <w:szCs w:val="24"/>
          <w:u w:val="single"/>
        </w:rPr>
        <w:t>IDENTIFICAÇÃO DO RESPONSÁVEL PELA ASSINATURA DO CONTRATO:</w:t>
      </w:r>
    </w:p>
    <w:p w14:paraId="4F0C25AF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Nome Completo (sem abreviaturas): _________________________________</w:t>
      </w:r>
    </w:p>
    <w:p w14:paraId="200E9054" w14:textId="2704ED66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CPF: _________________Identidade / Órgão Expedidor: __________________</w:t>
      </w:r>
    </w:p>
    <w:p w14:paraId="69C3B39D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Cargo / Função: _________________________________________________</w:t>
      </w:r>
    </w:p>
    <w:p w14:paraId="13CE8AB8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Endereço Completo: ______________________________________________</w:t>
      </w:r>
    </w:p>
    <w:p w14:paraId="75AC71E8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Cidade / UF: __________________________   CEP: ____________________</w:t>
      </w:r>
    </w:p>
    <w:p w14:paraId="739AD2E8" w14:textId="6F8B97BC" w:rsidR="0044748B" w:rsidRPr="00A14C75" w:rsidRDefault="00C81E83" w:rsidP="00765784">
      <w:pPr>
        <w:jc w:val="both"/>
        <w:rPr>
          <w:rFonts w:ascii="Times New Roman" w:hAnsi="Times New Roman" w:cs="Times New Roman"/>
          <w:sz w:val="16"/>
          <w:szCs w:val="16"/>
        </w:rPr>
      </w:pPr>
      <w:r w:rsidRPr="00A14C75">
        <w:rPr>
          <w:rFonts w:ascii="Times New Roman" w:hAnsi="Times New Roman" w:cs="Times New Roman"/>
          <w:sz w:val="16"/>
          <w:szCs w:val="16"/>
        </w:rPr>
        <w:t>Demais condições:</w:t>
      </w:r>
    </w:p>
    <w:p w14:paraId="1599F16A" w14:textId="77777777" w:rsidR="0044748B" w:rsidRPr="00A14C75" w:rsidRDefault="00C81E83" w:rsidP="00765784">
      <w:pPr>
        <w:jc w:val="both"/>
        <w:rPr>
          <w:rFonts w:ascii="Times New Roman" w:hAnsi="Times New Roman" w:cs="Times New Roman"/>
          <w:sz w:val="16"/>
          <w:szCs w:val="16"/>
        </w:rPr>
      </w:pPr>
      <w:r w:rsidRPr="00A14C75">
        <w:rPr>
          <w:rFonts w:ascii="Times New Roman" w:hAnsi="Times New Roman" w:cs="Times New Roman"/>
          <w:sz w:val="16"/>
          <w:szCs w:val="16"/>
        </w:rPr>
        <w:t>a) Ao efetuar essa proposta, a empresa proponente declara ter tomado pleno conhecimento do Edital, do Termo de Referência, da Especificação Técnica e dos demais documentos integrantes da presente licitação; estando ciente das obrigações das partes e das condições de prestação dos serviços; e</w:t>
      </w:r>
    </w:p>
    <w:p w14:paraId="4DCF2EF9" w14:textId="77777777" w:rsidR="0044748B" w:rsidRPr="00A14C75" w:rsidRDefault="00C81E83" w:rsidP="00765784">
      <w:pPr>
        <w:jc w:val="both"/>
        <w:rPr>
          <w:rFonts w:ascii="Times New Roman" w:hAnsi="Times New Roman" w:cs="Times New Roman"/>
          <w:sz w:val="16"/>
          <w:szCs w:val="16"/>
        </w:rPr>
      </w:pPr>
      <w:r w:rsidRPr="00A14C75">
        <w:rPr>
          <w:rFonts w:ascii="Times New Roman" w:hAnsi="Times New Roman" w:cs="Times New Roman"/>
          <w:sz w:val="16"/>
          <w:szCs w:val="16"/>
        </w:rPr>
        <w:t>b) A empresa proponente declara que todas as despesas diretas e indiretas envolvidas no provimento dos serviços estão incluídas nos valores da proposta de preços, que possui capacidade técnico-operacional adequada e que seus preços são exequíveis.</w:t>
      </w:r>
    </w:p>
    <w:p w14:paraId="2049DA87" w14:textId="39CC6ADE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br/>
        <w:t>Local e data: ________________________, ____ de __________________ de 202</w:t>
      </w:r>
      <w:r w:rsidR="00765784">
        <w:rPr>
          <w:rFonts w:ascii="Times New Roman" w:hAnsi="Times New Roman" w:cs="Times New Roman"/>
          <w:sz w:val="24"/>
          <w:szCs w:val="24"/>
        </w:rPr>
        <w:t>6</w:t>
      </w:r>
      <w:r w:rsidRPr="00765784">
        <w:rPr>
          <w:rFonts w:ascii="Times New Roman" w:hAnsi="Times New Roman" w:cs="Times New Roman"/>
          <w:sz w:val="24"/>
          <w:szCs w:val="24"/>
        </w:rPr>
        <w:t>.</w:t>
      </w:r>
    </w:p>
    <w:p w14:paraId="4C513F3D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</w:t>
      </w:r>
    </w:p>
    <w:p w14:paraId="63F3EAF6" w14:textId="77777777" w:rsidR="0044748B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lastRenderedPageBreak/>
        <w:t>Razão Social e CNPJ da Empresa Proponente</w:t>
      </w:r>
    </w:p>
    <w:p w14:paraId="6188C63A" w14:textId="57298978" w:rsidR="00A14C75" w:rsidRPr="00765784" w:rsidRDefault="00A14C75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14:paraId="1F89DD79" w14:textId="77777777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Identificação e Assinatura do Representante Legal da Empresa Proponente</w:t>
      </w:r>
    </w:p>
    <w:p w14:paraId="07023956" w14:textId="12830BD6" w:rsidR="0044748B" w:rsidRPr="00765784" w:rsidRDefault="00C81E83" w:rsidP="00765784">
      <w:pPr>
        <w:jc w:val="both"/>
        <w:rPr>
          <w:rFonts w:ascii="Times New Roman" w:hAnsi="Times New Roman" w:cs="Times New Roman"/>
          <w:sz w:val="24"/>
          <w:szCs w:val="24"/>
        </w:rPr>
      </w:pPr>
      <w:r w:rsidRPr="00765784">
        <w:rPr>
          <w:rFonts w:ascii="Times New Roman" w:hAnsi="Times New Roman" w:cs="Times New Roman"/>
          <w:sz w:val="24"/>
          <w:szCs w:val="24"/>
        </w:rPr>
        <w:t>Prazo de validade da proposta: ............ (......... ) dias, contados da data limite estipulada para a apresentação (mínimo 60 dias).</w:t>
      </w:r>
    </w:p>
    <w:sectPr w:rsidR="0044748B" w:rsidRPr="0076578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0835798">
    <w:abstractNumId w:val="8"/>
  </w:num>
  <w:num w:numId="2" w16cid:durableId="1953901064">
    <w:abstractNumId w:val="6"/>
  </w:num>
  <w:num w:numId="3" w16cid:durableId="748771246">
    <w:abstractNumId w:val="5"/>
  </w:num>
  <w:num w:numId="4" w16cid:durableId="107968948">
    <w:abstractNumId w:val="4"/>
  </w:num>
  <w:num w:numId="5" w16cid:durableId="832570601">
    <w:abstractNumId w:val="7"/>
  </w:num>
  <w:num w:numId="6" w16cid:durableId="1962109873">
    <w:abstractNumId w:val="3"/>
  </w:num>
  <w:num w:numId="7" w16cid:durableId="371198030">
    <w:abstractNumId w:val="2"/>
  </w:num>
  <w:num w:numId="8" w16cid:durableId="275138367">
    <w:abstractNumId w:val="1"/>
  </w:num>
  <w:num w:numId="9" w16cid:durableId="1150751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3321D"/>
    <w:rsid w:val="0044748B"/>
    <w:rsid w:val="00546833"/>
    <w:rsid w:val="006B03D2"/>
    <w:rsid w:val="00765784"/>
    <w:rsid w:val="008A17F6"/>
    <w:rsid w:val="00A14C75"/>
    <w:rsid w:val="00AA1D8D"/>
    <w:rsid w:val="00B47730"/>
    <w:rsid w:val="00C81E83"/>
    <w:rsid w:val="00CB0664"/>
    <w:rsid w:val="00D92598"/>
    <w:rsid w:val="00DA077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3BD5DC"/>
  <w14:defaultImageDpi w14:val="300"/>
  <w15:docId w15:val="{5160EF2D-40BC-47E7-937E-7C304532F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381</Words>
  <Characters>2919</Characters>
  <Application>Microsoft Office Word</Application>
  <DocSecurity>0</DocSecurity>
  <Lines>108</Lines>
  <Paragraphs>55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Fabiano da Cruz</cp:lastModifiedBy>
  <cp:revision>6</cp:revision>
  <dcterms:created xsi:type="dcterms:W3CDTF">2026-03-03T20:30:00Z</dcterms:created>
  <dcterms:modified xsi:type="dcterms:W3CDTF">2026-03-17T20:34:00Z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559fe9b-6987-45ef-b918-e76911e153f0_Enabled">
    <vt:lpwstr>true</vt:lpwstr>
  </property>
  <property fmtid="{D5CDD505-2E9C-101B-9397-08002B2CF9AE}" pid="3" name="MSIP_Label_0559fe9b-6987-45ef-b918-e76911e153f0_SetDate">
    <vt:lpwstr>2026-03-03T20:17:41Z</vt:lpwstr>
  </property>
  <property fmtid="{D5CDD505-2E9C-101B-9397-08002B2CF9AE}" pid="4" name="MSIP_Label_0559fe9b-6987-45ef-b918-e76911e153f0_Method">
    <vt:lpwstr>Privileged</vt:lpwstr>
  </property>
  <property fmtid="{D5CDD505-2E9C-101B-9397-08002B2CF9AE}" pid="5" name="MSIP_Label_0559fe9b-6987-45ef-b918-e76911e153f0_Name">
    <vt:lpwstr>Público</vt:lpwstr>
  </property>
  <property fmtid="{D5CDD505-2E9C-101B-9397-08002B2CF9AE}" pid="6" name="MSIP_Label_0559fe9b-6987-45ef-b918-e76911e153f0_SiteId">
    <vt:lpwstr>eb090420-444c-43f7-91f2-4b8da6bfe8e1</vt:lpwstr>
  </property>
  <property fmtid="{D5CDD505-2E9C-101B-9397-08002B2CF9AE}" pid="7" name="MSIP_Label_0559fe9b-6987-45ef-b918-e76911e153f0_ActionId">
    <vt:lpwstr>08cc5c54-cf41-4918-be6e-59c147e2004f</vt:lpwstr>
  </property>
  <property fmtid="{D5CDD505-2E9C-101B-9397-08002B2CF9AE}" pid="8" name="MSIP_Label_0559fe9b-6987-45ef-b918-e76911e153f0_ContentBits">
    <vt:lpwstr>0</vt:lpwstr>
  </property>
  <property fmtid="{D5CDD505-2E9C-101B-9397-08002B2CF9AE}" pid="9" name="MSIP_Label_0559fe9b-6987-45ef-b918-e76911e153f0_Tag">
    <vt:lpwstr>10, 0, 1, 1</vt:lpwstr>
  </property>
</Properties>
</file>